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068 Dance Show Ювенали Big Team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Альона Міщенко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Тетяна Фурманова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#851 Дитяча хореографічна студія МАЛЯТКО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872"/>
        <w:gridCol w:w="1872"/>
        <w:gridCol w:w="1872"/>
        <w:gridCol w:w="1872"/>
        <w:gridCol w:w="1872"/>
      </w:tblGrid>
      <w:tr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872"/>
          </w:tcPr>
          <w:p>
            <w:pPr>
              <w:jc w:val="center"/>
            </w:pPr>
            <w:r>
              <w:t>851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872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